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客户满意度调查表</w:t>
      </w:r>
    </w:p>
    <w:p>
      <w:r>
        <w:t>记录编号：FM-056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84"/>
        <w:gridCol w:w="1384"/>
        <w:gridCol w:w="1384"/>
        <w:gridCol w:w="1384"/>
        <w:gridCol w:w="1384"/>
        <w:gridCol w:w="1384"/>
      </w:tblGrid>
      <w:tr>
        <w:tc>
          <w:tcPr>
            <w:tcW w:type="dxa" w:w="1384"/>
          </w:tcPr>
          <w:p>
            <w:r>
              <w:rPr>
                <w:b/>
                <w:sz w:val="18"/>
              </w:rPr>
              <w:t>客户名称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调查日期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调查项目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评分 (1-5)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意见/建议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调查人</w:t>
            </w:r>
          </w:p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